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81675" w14:textId="77777777" w:rsidR="00356575" w:rsidRDefault="00356575" w:rsidP="00D01F26">
      <w:pPr>
        <w:spacing w:after="120"/>
        <w:jc w:val="center"/>
        <w:rPr>
          <w:rFonts w:asciiTheme="majorHAnsi" w:hAnsiTheme="majorHAnsi" w:cstheme="majorHAnsi"/>
          <w:b/>
          <w:bCs/>
          <w:sz w:val="24"/>
          <w:szCs w:val="24"/>
          <w:lang w:val="ca-ES"/>
        </w:rPr>
      </w:pPr>
    </w:p>
    <w:p w14:paraId="7CDF40BA" w14:textId="08933BE9" w:rsidR="00822F7E" w:rsidRPr="00F97141" w:rsidRDefault="00356575" w:rsidP="00D01F26">
      <w:pPr>
        <w:spacing w:after="120"/>
        <w:jc w:val="center"/>
        <w:rPr>
          <w:rFonts w:asciiTheme="majorHAnsi" w:hAnsiTheme="majorHAnsi" w:cstheme="majorHAnsi"/>
          <w:b/>
          <w:bCs/>
          <w:sz w:val="28"/>
          <w:szCs w:val="28"/>
          <w:lang w:val="es-ES"/>
        </w:rPr>
      </w:pP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ANEX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O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 </w:t>
      </w:r>
      <w:r w:rsidR="008A70F5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10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. CERTIFICA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DO 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DE 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GASTOS 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INDIRECT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O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S</w:t>
      </w:r>
    </w:p>
    <w:p w14:paraId="1BC329BE" w14:textId="77777777" w:rsidR="00822F7E" w:rsidRPr="00F97141" w:rsidRDefault="00822F7E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</w:p>
    <w:p w14:paraId="4A0A027A" w14:textId="573C3080" w:rsidR="008A70F5" w:rsidRPr="00F97141" w:rsidRDefault="00F97141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Sr./Sra. _________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___________________________________________,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con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DNI ________________,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com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secretari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o/aria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de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l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a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enti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dad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__________________ 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_____________________________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________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,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con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CIF _____________</w:t>
      </w:r>
    </w:p>
    <w:p w14:paraId="1E111066" w14:textId="77777777" w:rsidR="0012106C" w:rsidRPr="00F97141" w:rsidRDefault="00356575" w:rsidP="00D01F26">
      <w:pPr>
        <w:spacing w:after="120"/>
        <w:jc w:val="both"/>
        <w:rPr>
          <w:rFonts w:asciiTheme="majorHAnsi" w:hAnsiTheme="majorHAnsi" w:cstheme="majorHAnsi"/>
          <w:b/>
          <w:bCs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b/>
          <w:bCs/>
          <w:sz w:val="24"/>
          <w:szCs w:val="24"/>
          <w:lang w:val="es-ES"/>
        </w:rPr>
        <w:t xml:space="preserve">CERTIFICO </w:t>
      </w:r>
    </w:p>
    <w:p w14:paraId="4F807496" w14:textId="6A1B4FA4" w:rsidR="0012106C" w:rsidRPr="00F97141" w:rsidRDefault="0012106C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Q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ue l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os gestos 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indirect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s imputad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s al pro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yecto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____</w:t>
      </w:r>
      <w:r w:rsidR="0022580A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/26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(número): _____________________________ (tít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ulo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)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sum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n un total de _______€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y no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super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n el 10% de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l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import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e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concedi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do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p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or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el Fons Pitiús de Cooperació. </w:t>
      </w:r>
    </w:p>
    <w:p w14:paraId="46AFD1B3" w14:textId="34CB2EE1" w:rsidR="00822F7E" w:rsidRPr="00F97141" w:rsidRDefault="0012106C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Que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estos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gestos so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n neces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arios 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p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ara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mantenim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i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ent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y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funcionam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i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ent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de l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a 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ONG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y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/o l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 e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nti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dad so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cia local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y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que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se 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detall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an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a continuació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n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de forma desglosada.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</w:p>
    <w:p w14:paraId="353526A1" w14:textId="77777777" w:rsidR="0012106C" w:rsidRPr="00F97141" w:rsidRDefault="0012106C" w:rsidP="00D01F26">
      <w:pPr>
        <w:spacing w:after="120"/>
        <w:jc w:val="both"/>
        <w:rPr>
          <w:rFonts w:asciiTheme="majorHAnsi" w:hAnsiTheme="majorHAnsi" w:cstheme="majorHAnsi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3331"/>
        <w:gridCol w:w="1559"/>
        <w:gridCol w:w="1843"/>
        <w:gridCol w:w="2047"/>
      </w:tblGrid>
      <w:tr w:rsidR="00D01F26" w:rsidRPr="00F97141" w14:paraId="3CA7519E" w14:textId="77777777" w:rsidTr="00B6150C">
        <w:tc>
          <w:tcPr>
            <w:tcW w:w="3331" w:type="dxa"/>
          </w:tcPr>
          <w:p w14:paraId="38E1CFBC" w14:textId="2A2AD4C9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Concept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o</w:t>
            </w:r>
          </w:p>
        </w:tc>
        <w:tc>
          <w:tcPr>
            <w:tcW w:w="1559" w:type="dxa"/>
          </w:tcPr>
          <w:p w14:paraId="49EB219C" w14:textId="34169BC1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Per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iodo</w:t>
            </w:r>
          </w:p>
        </w:tc>
        <w:tc>
          <w:tcPr>
            <w:tcW w:w="1843" w:type="dxa"/>
          </w:tcPr>
          <w:p w14:paraId="5C752DFE" w14:textId="16269BE4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Import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e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 imputa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do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 (€)</w:t>
            </w:r>
          </w:p>
        </w:tc>
        <w:tc>
          <w:tcPr>
            <w:tcW w:w="2047" w:type="dxa"/>
          </w:tcPr>
          <w:p w14:paraId="16725EB0" w14:textId="62372CB4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Observacion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e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s</w:t>
            </w:r>
          </w:p>
        </w:tc>
      </w:tr>
      <w:tr w:rsidR="00D01F26" w:rsidRPr="00F97141" w14:paraId="1B6B3ECB" w14:textId="77777777" w:rsidTr="00B6150C">
        <w:tc>
          <w:tcPr>
            <w:tcW w:w="3331" w:type="dxa"/>
          </w:tcPr>
          <w:p w14:paraId="79F2DF67" w14:textId="4149FEB0" w:rsidR="00D01F26" w:rsidRPr="00F97141" w:rsidRDefault="00F97141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Alquiler de la oficina</w:t>
            </w:r>
          </w:p>
        </w:tc>
        <w:tc>
          <w:tcPr>
            <w:tcW w:w="1559" w:type="dxa"/>
          </w:tcPr>
          <w:p w14:paraId="75717DC8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1DF35C2B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1C239080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46878274" w14:textId="77777777" w:rsidTr="00B6150C">
        <w:tc>
          <w:tcPr>
            <w:tcW w:w="3331" w:type="dxa"/>
          </w:tcPr>
          <w:p w14:paraId="7C549F60" w14:textId="6BCC1E8E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Suministr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os </w:t>
            </w: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(agua, l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uz, etc.)</w:t>
            </w:r>
          </w:p>
        </w:tc>
        <w:tc>
          <w:tcPr>
            <w:tcW w:w="1559" w:type="dxa"/>
          </w:tcPr>
          <w:p w14:paraId="55731777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3B581828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3DA38DE6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6DC78C6C" w14:textId="77777777" w:rsidTr="00B6150C">
        <w:tc>
          <w:tcPr>
            <w:tcW w:w="3331" w:type="dxa"/>
          </w:tcPr>
          <w:p w14:paraId="57A46412" w14:textId="0FBA1831" w:rsidR="00D01F26" w:rsidRPr="00F97141" w:rsidRDefault="00F97141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Teléfono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y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 internet</w:t>
            </w:r>
          </w:p>
        </w:tc>
        <w:tc>
          <w:tcPr>
            <w:tcW w:w="1559" w:type="dxa"/>
          </w:tcPr>
          <w:p w14:paraId="589FEEC3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0A97A215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7631C10A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199A62D1" w14:textId="77777777" w:rsidTr="00B6150C">
        <w:tc>
          <w:tcPr>
            <w:tcW w:w="3331" w:type="dxa"/>
          </w:tcPr>
          <w:p w14:paraId="1B630BBD" w14:textId="0F89403A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Material fungible</w:t>
            </w:r>
          </w:p>
        </w:tc>
        <w:tc>
          <w:tcPr>
            <w:tcW w:w="1559" w:type="dxa"/>
          </w:tcPr>
          <w:p w14:paraId="41C618EB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67B6BF3E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68D39F7D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05E18211" w14:textId="77777777" w:rsidTr="00B6150C">
        <w:tc>
          <w:tcPr>
            <w:tcW w:w="3331" w:type="dxa"/>
          </w:tcPr>
          <w:p w14:paraId="52CDAEB0" w14:textId="0D24735A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Personal </w:t>
            </w:r>
            <w:r w:rsidR="00F97141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administrativo</w:t>
            </w:r>
          </w:p>
        </w:tc>
        <w:tc>
          <w:tcPr>
            <w:tcW w:w="1559" w:type="dxa"/>
          </w:tcPr>
          <w:p w14:paraId="37B369B5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78EB2170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6F6EB9F9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3A4502A6" w14:textId="77777777" w:rsidTr="00B6150C">
        <w:tc>
          <w:tcPr>
            <w:tcW w:w="3331" w:type="dxa"/>
          </w:tcPr>
          <w:p w14:paraId="3333517C" w14:textId="7969C691" w:rsidR="00D01F26" w:rsidRPr="00F97141" w:rsidRDefault="00594671" w:rsidP="00594671">
            <w:pPr>
              <w:spacing w:after="120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Via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j</w:t>
            </w: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es p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ara </w:t>
            </w: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f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ormulació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n</w:t>
            </w: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 o seguim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i</w:t>
            </w: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ent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o</w:t>
            </w: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 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del pro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yecto</w:t>
            </w:r>
          </w:p>
        </w:tc>
        <w:tc>
          <w:tcPr>
            <w:tcW w:w="1559" w:type="dxa"/>
          </w:tcPr>
          <w:p w14:paraId="52C9D165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2372F73F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0C83E06A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74071C3D" w14:textId="77777777" w:rsidTr="00B6150C">
        <w:tc>
          <w:tcPr>
            <w:tcW w:w="3331" w:type="dxa"/>
          </w:tcPr>
          <w:p w14:paraId="3869FE1D" w14:textId="137E86AB" w:rsidR="00D01F26" w:rsidRPr="00F97141" w:rsidRDefault="00F97141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Otro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s: </w:t>
            </w:r>
          </w:p>
        </w:tc>
        <w:tc>
          <w:tcPr>
            <w:tcW w:w="1559" w:type="dxa"/>
          </w:tcPr>
          <w:p w14:paraId="55465FCC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07D6026F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38281053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787446A7" w14:textId="77777777" w:rsidTr="00B6150C">
        <w:tc>
          <w:tcPr>
            <w:tcW w:w="4890" w:type="dxa"/>
            <w:gridSpan w:val="2"/>
          </w:tcPr>
          <w:p w14:paraId="3CF772B4" w14:textId="4D2DEC4A" w:rsidR="00D01F26" w:rsidRPr="00F97141" w:rsidRDefault="00D01F26" w:rsidP="00D01F26">
            <w:pPr>
              <w:spacing w:after="120"/>
              <w:jc w:val="right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TOTAL 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GASTOS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 INDIRECT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O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S</w:t>
            </w:r>
          </w:p>
        </w:tc>
        <w:tc>
          <w:tcPr>
            <w:tcW w:w="1843" w:type="dxa"/>
          </w:tcPr>
          <w:p w14:paraId="7BF832BD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7BBF6435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</w:tbl>
    <w:p w14:paraId="2BBDA063" w14:textId="77777777" w:rsidR="00B6150C" w:rsidRPr="00F97141" w:rsidRDefault="00B6150C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</w:p>
    <w:p w14:paraId="3F37EE6D" w14:textId="77777777" w:rsidR="00594671" w:rsidRPr="00F97141" w:rsidRDefault="00594671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</w:p>
    <w:p w14:paraId="5F84CADE" w14:textId="2B557DA9" w:rsidR="0012106C" w:rsidRPr="00F97141" w:rsidRDefault="0012106C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El/la secretari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o/a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ria                                                             Vist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o bueno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del/de la president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e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/a</w:t>
      </w:r>
    </w:p>
    <w:p w14:paraId="3FF39BB0" w14:textId="409312F6" w:rsidR="0012106C" w:rsidRPr="00F97141" w:rsidRDefault="00F97141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>
        <w:rPr>
          <w:rFonts w:asciiTheme="majorHAnsi" w:hAnsiTheme="majorHAnsi" w:cstheme="majorHAnsi"/>
          <w:sz w:val="24"/>
          <w:szCs w:val="24"/>
          <w:lang w:val="es-ES"/>
        </w:rPr>
        <w:t>Firm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a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>:</w:t>
      </w:r>
      <w:r>
        <w:rPr>
          <w:rFonts w:asciiTheme="majorHAnsi" w:hAnsiTheme="majorHAnsi" w:cstheme="majorHAnsi"/>
          <w:sz w:val="24"/>
          <w:szCs w:val="24"/>
          <w:lang w:val="es-ES"/>
        </w:rPr>
        <w:t xml:space="preserve">       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                                                                  Nom</w:t>
      </w:r>
      <w:r>
        <w:rPr>
          <w:rFonts w:asciiTheme="majorHAnsi" w:hAnsiTheme="majorHAnsi" w:cstheme="majorHAnsi"/>
          <w:sz w:val="24"/>
          <w:szCs w:val="24"/>
          <w:lang w:val="es-ES"/>
        </w:rPr>
        <w:t>bre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>:</w:t>
      </w:r>
    </w:p>
    <w:p w14:paraId="133095C3" w14:textId="654B3F7B" w:rsidR="0012106C" w:rsidRPr="00F97141" w:rsidRDefault="00B6150C" w:rsidP="0012106C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   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                                                       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Firm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a: </w:t>
      </w:r>
    </w:p>
    <w:p w14:paraId="2F00BBAB" w14:textId="77777777" w:rsidR="00822F7E" w:rsidRPr="00BF4B65" w:rsidRDefault="00822F7E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ca-ES"/>
        </w:rPr>
      </w:pPr>
    </w:p>
    <w:sectPr w:rsidR="00822F7E" w:rsidRPr="00BF4B65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EFA0" w14:textId="77777777" w:rsidR="00356575" w:rsidRDefault="00356575" w:rsidP="00356575">
      <w:pPr>
        <w:spacing w:after="0" w:line="240" w:lineRule="auto"/>
      </w:pPr>
      <w:r>
        <w:separator/>
      </w:r>
    </w:p>
  </w:endnote>
  <w:endnote w:type="continuationSeparator" w:id="0">
    <w:p w14:paraId="172CC84A" w14:textId="77777777" w:rsidR="00356575" w:rsidRDefault="00356575" w:rsidP="0035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E8B5" w14:textId="77777777" w:rsidR="00356575" w:rsidRDefault="00356575" w:rsidP="00356575">
      <w:pPr>
        <w:spacing w:after="0" w:line="240" w:lineRule="auto"/>
      </w:pPr>
      <w:r>
        <w:separator/>
      </w:r>
    </w:p>
  </w:footnote>
  <w:footnote w:type="continuationSeparator" w:id="0">
    <w:p w14:paraId="4FB4122E" w14:textId="77777777" w:rsidR="00356575" w:rsidRDefault="00356575" w:rsidP="00356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1A27" w14:textId="65B59CD1" w:rsidR="00356575" w:rsidRPr="00356575" w:rsidRDefault="00356575" w:rsidP="00356575">
    <w:pPr>
      <w:pStyle w:val="Encabezado"/>
      <w:ind w:left="57" w:right="-680"/>
      <w:jc w:val="right"/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</w:pPr>
    <w:r w:rsidRPr="00356575">
      <w:rPr>
        <w:rFonts w:ascii="Calibri" w:eastAsia="Calibri" w:hAnsi="Calibri" w:cs="Times New Roman"/>
        <w:noProof/>
        <w:kern w:val="2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05EAA968" wp14:editId="40CADF61">
          <wp:simplePos x="0" y="0"/>
          <wp:positionH relativeFrom="column">
            <wp:posOffset>-991235</wp:posOffset>
          </wp:positionH>
          <wp:positionV relativeFrom="paragraph">
            <wp:posOffset>-288290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814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03F0">
      <w:rPr>
        <w:lang w:val="es-ES"/>
      </w:rPr>
      <w:tab/>
      <w:t xml:space="preserve"> 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FONS PITIÚS DE COOPERACIÓ</w:t>
    </w:r>
  </w:p>
  <w:p w14:paraId="49E74C78" w14:textId="3F7F000F" w:rsidR="00356575" w:rsidRPr="00356575" w:rsidRDefault="00356575" w:rsidP="00356575">
    <w:pPr>
      <w:tabs>
        <w:tab w:val="center" w:pos="4252"/>
        <w:tab w:val="right" w:pos="8504"/>
      </w:tabs>
      <w:spacing w:after="0" w:line="240" w:lineRule="auto"/>
      <w:ind w:right="-680"/>
      <w:jc w:val="right"/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</w:pP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Convocat</w:t>
    </w:r>
    <w:r w:rsidR="00F97141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o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ria de pro</w:t>
    </w:r>
    <w:r w:rsidR="00F97141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 xml:space="preserve">yectos 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de cooperació</w:t>
    </w:r>
    <w:r w:rsidR="00F97141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n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 xml:space="preserve"> 202</w:t>
    </w:r>
    <w:r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6</w:t>
    </w:r>
  </w:p>
  <w:p w14:paraId="7CCBE6D3" w14:textId="496D6C90" w:rsidR="00356575" w:rsidRPr="00356575" w:rsidRDefault="00356575" w:rsidP="00356575">
    <w:pPr>
      <w:pStyle w:val="Encabezado"/>
      <w:tabs>
        <w:tab w:val="clear" w:pos="4680"/>
        <w:tab w:val="clear" w:pos="9360"/>
        <w:tab w:val="left" w:pos="3435"/>
      </w:tabs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4531676">
    <w:abstractNumId w:val="8"/>
  </w:num>
  <w:num w:numId="2" w16cid:durableId="1044058997">
    <w:abstractNumId w:val="6"/>
  </w:num>
  <w:num w:numId="3" w16cid:durableId="613439332">
    <w:abstractNumId w:val="5"/>
  </w:num>
  <w:num w:numId="4" w16cid:durableId="1901162636">
    <w:abstractNumId w:val="4"/>
  </w:num>
  <w:num w:numId="5" w16cid:durableId="1304191965">
    <w:abstractNumId w:val="7"/>
  </w:num>
  <w:num w:numId="6" w16cid:durableId="311101376">
    <w:abstractNumId w:val="3"/>
  </w:num>
  <w:num w:numId="7" w16cid:durableId="153574506">
    <w:abstractNumId w:val="2"/>
  </w:num>
  <w:num w:numId="8" w16cid:durableId="604505354">
    <w:abstractNumId w:val="1"/>
  </w:num>
  <w:num w:numId="9" w16cid:durableId="1504272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106C"/>
    <w:rsid w:val="0015074B"/>
    <w:rsid w:val="0022580A"/>
    <w:rsid w:val="0029639D"/>
    <w:rsid w:val="00326F90"/>
    <w:rsid w:val="00356575"/>
    <w:rsid w:val="003A127C"/>
    <w:rsid w:val="00594671"/>
    <w:rsid w:val="00645AE3"/>
    <w:rsid w:val="00822F7E"/>
    <w:rsid w:val="008A4085"/>
    <w:rsid w:val="008A70F5"/>
    <w:rsid w:val="00A131D1"/>
    <w:rsid w:val="00A80EE8"/>
    <w:rsid w:val="00A903F0"/>
    <w:rsid w:val="00A90B95"/>
    <w:rsid w:val="00AA1D8D"/>
    <w:rsid w:val="00AB78C8"/>
    <w:rsid w:val="00B47730"/>
    <w:rsid w:val="00B6150C"/>
    <w:rsid w:val="00BF4B65"/>
    <w:rsid w:val="00CB0664"/>
    <w:rsid w:val="00D01F26"/>
    <w:rsid w:val="00EC367E"/>
    <w:rsid w:val="00F97141"/>
    <w:rsid w:val="00FB79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7CC4E3A"/>
  <w14:defaultImageDpi w14:val="300"/>
  <w15:docId w15:val="{6989B833-904F-4B2C-9393-682C5ADA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Marta - Fons Pitiús</cp:lastModifiedBy>
  <cp:revision>10</cp:revision>
  <dcterms:created xsi:type="dcterms:W3CDTF">2013-12-23T23:15:00Z</dcterms:created>
  <dcterms:modified xsi:type="dcterms:W3CDTF">2026-02-12T12:03:00Z</dcterms:modified>
  <cp:category/>
</cp:coreProperties>
</file>